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0104082" name="019d4de4-2a32-7ec3-aa25-550f7e2cc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5037695" name="019d4de4-2a32-7ec3-aa25-550f7e2cc7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0009953" name="019d4de5-4e0e-729c-ad51-a6ad1c9dc2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167954" name="019d4de5-4e0e-729c-ad51-a6ad1c9dc24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8113216" name="019d4de6-4664-74fb-a009-d156e63e58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706526" name="019d4de6-4664-74fb-a009-d156e63e58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zu 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56272951" name="019d4df2-c573-7834-8fef-f6a9045c3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8992249" name="019d4df2-c573-7834-8fef-f6a9045c32f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diverse Fundorte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einglasige 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10815427" name="019d4dea-0355-7227-93ac-774db74643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5595491" name="019d4dea-0355-7227-93ac-774db74643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94481314" name="019d4ded-7efe-7bd8-ae06-8142dd5753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44303" name="019d4ded-7efe-7bd8-ae06-8142dd57531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Stockwerk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381959" name="019d4df8-6ad2-76c8-a618-ebc05b2f1e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339761" name="019d4df8-6ad2-76c8-a618-ebc05b2f1eb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Stockwerk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79185021" name="019d4e17-84d1-7245-99af-ae7ade5256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887434" name="019d4e17-84d1-7245-99af-ae7ade52562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Stockwerk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2514015" name="019d4df9-a93c-7bf6-a1c1-c30f102a60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5687881" name="019d4df9-a93c-7bf6-a1c1-c30f102a60d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2797539" name="019d4e0d-3fd7-7f84-a6eb-e567c875bf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5446245" name="019d4e0d-3fd7-7f84-a6eb-e567c875bfd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9984481" name="019d4dfa-ad2d-7669-8d69-72df9ab4b5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9235936" name="019d4dfa-ad2d-7669-8d69-72df9ab4b58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nicht untersucht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0596762" name="019d4dfc-5059-7a73-b412-7be32a5e45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069185" name="019d4dfc-5059-7a73-b412-7be32a5e45a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diverse Fundorte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zweifach verglaste 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3085406" name="019d4e01-f2ee-7d0d-b143-773823927b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5409995" name="019d4e01-f2ee-7d0d-b143-773823927b0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Gang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Elektrospeicheröfen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044380" name="019d4e0e-f796-760d-8f28-beb5eb5066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7922439" name="019d4e0e-f796-760d-8f28-beb5eb50660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WC/Bad</w:t>
            </w:r>
          </w:p>
          <w:p>
            <w:pPr>
              <w:spacing w:before="0" w:after="0" w:line="240" w:lineRule="auto"/>
            </w:pPr>
            <w:r>
              <w:t>Zwischenstock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6173052" name="019d4e03-0111-7f03-9cfb-839bbd05f7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5821143" name="019d4e03-0111-7f03-9cfb-839bbd05f7c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Campliun 7, Trun, Schweiz </w:t>
          </w:r>
        </w:p>
        <w:p>
          <w:pPr>
            <w:spacing w:before="0" w:after="0"/>
          </w:pPr>
          <w:r>
            <w:t>825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